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B3E" w:rsidRDefault="0058540A">
      <w:pPr>
        <w:jc w:val="center"/>
      </w:pPr>
      <w:r>
        <w:rPr>
          <w:sz w:val="28"/>
          <w:szCs w:val="28"/>
          <w:u w:val="single"/>
        </w:rPr>
        <w:t>DAFTAR HIZIB</w:t>
      </w:r>
    </w:p>
    <w:p w:rsidR="00A77B3E" w:rsidRDefault="0058540A">
      <w:pPr>
        <w:jc w:val="center"/>
        <w:rPr>
          <w:sz w:val="28"/>
          <w:szCs w:val="28"/>
          <w:u w:val="single"/>
        </w:rPr>
      </w:pPr>
    </w:p>
    <w:p w:rsidR="00A77B3E" w:rsidRDefault="0058540A">
      <w:pPr>
        <w:ind w:left="-360" w:right="-720"/>
        <w:jc w:val="both"/>
        <w:rPr>
          <w:sz w:val="28"/>
          <w:szCs w:val="28"/>
          <w:u w:val="single"/>
        </w:rPr>
      </w:pPr>
    </w:p>
    <w:p w:rsidR="00A77B3E" w:rsidRDefault="0058540A">
      <w:pPr>
        <w:numPr>
          <w:ilvl w:val="0"/>
          <w:numId w:val="1"/>
        </w:numPr>
        <w:tabs>
          <w:tab w:val="num" w:pos="360"/>
        </w:tabs>
        <w:ind w:left="360" w:right="-720" w:hanging="360"/>
        <w:jc w:val="both"/>
        <w:rPr>
          <w:sz w:val="28"/>
          <w:szCs w:val="28"/>
        </w:rPr>
      </w:pPr>
      <w:r>
        <w:rPr>
          <w:sz w:val="28"/>
          <w:szCs w:val="28"/>
        </w:rPr>
        <w:t>HIZB SYAHAADAH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ketenteraman</w:t>
      </w:r>
      <w:proofErr w:type="spellEnd"/>
      <w:r>
        <w:t xml:space="preserve"> </w:t>
      </w:r>
      <w:proofErr w:type="spellStart"/>
      <w:r>
        <w:t>hati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ketenangan</w:t>
      </w:r>
      <w:proofErr w:type="spellEnd"/>
      <w:r>
        <w:t xml:space="preserve"> </w:t>
      </w:r>
      <w:proofErr w:type="spellStart"/>
      <w:r>
        <w:t>fiqiran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Pemanggilan</w:t>
      </w:r>
      <w:proofErr w:type="spellEnd"/>
      <w:r>
        <w:t xml:space="preserve"> </w:t>
      </w:r>
      <w:proofErr w:type="spellStart"/>
      <w:r>
        <w:t>rizqi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alami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Pengobatan</w:t>
      </w:r>
      <w:proofErr w:type="spellEnd"/>
      <w:r>
        <w:t xml:space="preserve"> / </w:t>
      </w:r>
      <w:proofErr w:type="spellStart"/>
      <w:r>
        <w:t>penyembuhan</w:t>
      </w:r>
      <w:proofErr w:type="spellEnd"/>
      <w:r>
        <w:t xml:space="preserve"> non </w:t>
      </w:r>
      <w:proofErr w:type="spellStart"/>
      <w:r>
        <w:t>medis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medis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Memiliki</w:t>
      </w:r>
      <w:proofErr w:type="spellEnd"/>
      <w:r>
        <w:t xml:space="preserve"> </w:t>
      </w:r>
      <w:proofErr w:type="spellStart"/>
      <w:r>
        <w:t>pagar</w:t>
      </w:r>
      <w:proofErr w:type="spellEnd"/>
      <w:r>
        <w:t xml:space="preserve"> </w:t>
      </w:r>
      <w:proofErr w:type="spellStart"/>
      <w:r>
        <w:t>ghaib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diri</w:t>
      </w:r>
      <w:proofErr w:type="spellEnd"/>
      <w:r>
        <w:t xml:space="preserve"> </w:t>
      </w:r>
      <w:proofErr w:type="spellStart"/>
      <w:r>
        <w:t>sendiri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berikan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lain </w:t>
      </w:r>
      <w:proofErr w:type="spellStart"/>
      <w:r>
        <w:t>dan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bangunan</w:t>
      </w:r>
      <w:proofErr w:type="spellEnd"/>
      <w:r>
        <w:t xml:space="preserve"> ( </w:t>
      </w:r>
      <w:proofErr w:type="spellStart"/>
      <w:r>
        <w:t>rumah,toko</w:t>
      </w:r>
      <w:proofErr w:type="spellEnd"/>
      <w:r>
        <w:t xml:space="preserve">, </w:t>
      </w:r>
      <w:proofErr w:type="spellStart"/>
      <w:r>
        <w:t>kantor</w:t>
      </w:r>
      <w:proofErr w:type="spellEnd"/>
      <w:r>
        <w:t xml:space="preserve"> </w:t>
      </w:r>
      <w:proofErr w:type="spellStart"/>
      <w:r>
        <w:t>dll</w:t>
      </w:r>
      <w:proofErr w:type="spellEnd"/>
      <w:r>
        <w:t xml:space="preserve"> )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Pengasihan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silat</w:t>
      </w:r>
      <w:proofErr w:type="spellEnd"/>
      <w:r>
        <w:t xml:space="preserve"> </w:t>
      </w:r>
      <w:proofErr w:type="spellStart"/>
      <w:r>
        <w:t>ghaib</w:t>
      </w:r>
      <w:proofErr w:type="spellEnd"/>
      <w:r>
        <w:t xml:space="preserve"> (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sadar</w:t>
      </w:r>
      <w:proofErr w:type="spellEnd"/>
      <w:r>
        <w:t xml:space="preserve"> )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menarik</w:t>
      </w:r>
      <w:proofErr w:type="spellEnd"/>
      <w:r>
        <w:t xml:space="preserve"> </w:t>
      </w:r>
      <w:proofErr w:type="spellStart"/>
      <w:r>
        <w:t>hati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wanita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niat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men ‘ </w:t>
      </w:r>
      <w:proofErr w:type="spellStart"/>
      <w:r>
        <w:t>ctek</w:t>
      </w:r>
      <w:proofErr w:type="spellEnd"/>
      <w:r>
        <w:t xml:space="preserve"> “ </w:t>
      </w:r>
      <w:proofErr w:type="spellStart"/>
      <w:r>
        <w:t>kan</w:t>
      </w:r>
      <w:proofErr w:type="spellEnd"/>
      <w:r>
        <w:t xml:space="preserve"> </w:t>
      </w:r>
      <w:proofErr w:type="spellStart"/>
      <w:r>
        <w:t>jari</w:t>
      </w:r>
      <w:proofErr w:type="spellEnd"/>
      <w:r>
        <w:t xml:space="preserve"> </w:t>
      </w:r>
      <w:proofErr w:type="spellStart"/>
      <w:r>
        <w:t>tangan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menyedot</w:t>
      </w:r>
      <w:proofErr w:type="spellEnd"/>
      <w:r>
        <w:t xml:space="preserve"> / </w:t>
      </w:r>
      <w:proofErr w:type="spellStart"/>
      <w:r>
        <w:t>mengambil</w:t>
      </w:r>
      <w:proofErr w:type="spellEnd"/>
      <w:r>
        <w:t xml:space="preserve"> / </w:t>
      </w:r>
      <w:proofErr w:type="spellStart"/>
      <w:r>
        <w:t>mencabut</w:t>
      </w:r>
      <w:proofErr w:type="spellEnd"/>
      <w:r>
        <w:t xml:space="preserve"> </w:t>
      </w:r>
      <w:proofErr w:type="spellStart"/>
      <w:r>
        <w:t>khadam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isian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lain ( </w:t>
      </w:r>
      <w:proofErr w:type="spellStart"/>
      <w:r>
        <w:t>sebaiknya</w:t>
      </w:r>
      <w:proofErr w:type="spellEnd"/>
      <w:r>
        <w:t xml:space="preserve"> </w:t>
      </w:r>
      <w:proofErr w:type="spellStart"/>
      <w:r>
        <w:t>jangan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lakukan</w:t>
      </w:r>
      <w:proofErr w:type="spellEnd"/>
      <w:r>
        <w:t xml:space="preserve">,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yang </w:t>
      </w:r>
      <w:proofErr w:type="spellStart"/>
      <w:r>
        <w:t>punya</w:t>
      </w:r>
      <w:proofErr w:type="spellEnd"/>
      <w:r>
        <w:t xml:space="preserve"> ‘</w:t>
      </w:r>
      <w:proofErr w:type="spellStart"/>
      <w:r>
        <w:t>ilmu</w:t>
      </w:r>
      <w:proofErr w:type="spellEnd"/>
      <w:r>
        <w:t xml:space="preserve">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sombong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zhaalim</w:t>
      </w:r>
      <w:proofErr w:type="spellEnd"/>
      <w:r>
        <w:t xml:space="preserve"> )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menangkis</w:t>
      </w:r>
      <w:proofErr w:type="spellEnd"/>
      <w:r>
        <w:t xml:space="preserve"> </w:t>
      </w:r>
      <w:proofErr w:type="spellStart"/>
      <w:r>
        <w:t>santet</w:t>
      </w:r>
      <w:proofErr w:type="spellEnd"/>
      <w:r>
        <w:t xml:space="preserve">, </w:t>
      </w:r>
      <w:proofErr w:type="spellStart"/>
      <w:r>
        <w:t>sihir</w:t>
      </w:r>
      <w:proofErr w:type="spellEnd"/>
      <w:r>
        <w:t xml:space="preserve">, </w:t>
      </w:r>
      <w:proofErr w:type="spellStart"/>
      <w:r>
        <w:t>hipnotis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mengembalikan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pengirimnya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Jika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 –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khusyu</w:t>
      </w:r>
      <w:proofErr w:type="spellEnd"/>
      <w:r>
        <w:t xml:space="preserve">’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sungguh</w:t>
      </w:r>
      <w:proofErr w:type="spellEnd"/>
      <w:r>
        <w:t xml:space="preserve"> – </w:t>
      </w:r>
      <w:proofErr w:type="spellStart"/>
      <w:r>
        <w:t>sungguh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mengamalkannya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insya</w:t>
      </w:r>
      <w:proofErr w:type="spellEnd"/>
      <w:r>
        <w:t xml:space="preserve">` </w:t>
      </w:r>
      <w:proofErr w:type="spellStart"/>
      <w:r>
        <w:t>AllaaH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mendatan</w:t>
      </w:r>
      <w:r>
        <w:t>gkan</w:t>
      </w:r>
      <w:proofErr w:type="spellEnd"/>
      <w:r>
        <w:t xml:space="preserve"> </w:t>
      </w:r>
      <w:proofErr w:type="spellStart"/>
      <w:r>
        <w:t>kedekatan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AllaaH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datangi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Nabi</w:t>
      </w:r>
      <w:proofErr w:type="spellEnd"/>
      <w:r>
        <w:t xml:space="preserve"> </w:t>
      </w:r>
      <w:proofErr w:type="spellStart"/>
      <w:r>
        <w:t>Khidr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mimpi</w:t>
      </w:r>
      <w:proofErr w:type="spellEnd"/>
      <w:r>
        <w:t xml:space="preserve"> </w:t>
      </w:r>
      <w:proofErr w:type="spellStart"/>
      <w:r>
        <w:t>ataupun</w:t>
      </w:r>
      <w:proofErr w:type="spellEnd"/>
      <w:r>
        <w:t xml:space="preserve"> </w:t>
      </w:r>
      <w:proofErr w:type="spellStart"/>
      <w:r>
        <w:t>terjaga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bila</w:t>
      </w:r>
      <w:proofErr w:type="spellEnd"/>
      <w:proofErr w:type="gramEnd"/>
      <w:r>
        <w:t xml:space="preserve"> </w:t>
      </w:r>
      <w:proofErr w:type="spellStart"/>
      <w:r>
        <w:t>benar</w:t>
      </w:r>
      <w:proofErr w:type="spellEnd"/>
      <w:r>
        <w:t xml:space="preserve"> –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khusyu</w:t>
      </w:r>
      <w:proofErr w:type="spellEnd"/>
      <w:r>
        <w:t xml:space="preserve">’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unsur</w:t>
      </w:r>
      <w:proofErr w:type="spellEnd"/>
      <w:r>
        <w:t xml:space="preserve"> </w:t>
      </w:r>
      <w:proofErr w:type="spellStart"/>
      <w:r>
        <w:t>kemusyrikan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mengamalkannya</w:t>
      </w:r>
      <w:proofErr w:type="spellEnd"/>
      <w:r>
        <w:t xml:space="preserve"> !! )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Dapat</w:t>
      </w:r>
      <w:proofErr w:type="spellEnd"/>
      <w:r>
        <w:t xml:space="preserve"> </w:t>
      </w:r>
      <w:proofErr w:type="spellStart"/>
      <w:r>
        <w:t>melacak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mencari</w:t>
      </w:r>
      <w:proofErr w:type="spellEnd"/>
      <w:r>
        <w:t xml:space="preserve"> </w:t>
      </w:r>
      <w:proofErr w:type="spellStart"/>
      <w:r>
        <w:t>keberadaan</w:t>
      </w:r>
      <w:proofErr w:type="spellEnd"/>
      <w:r>
        <w:t xml:space="preserve"> </w:t>
      </w:r>
      <w:proofErr w:type="spellStart"/>
      <w:r>
        <w:t>seseorang</w:t>
      </w:r>
      <w:proofErr w:type="spellEnd"/>
      <w:r>
        <w:t xml:space="preserve"> (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hilang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tau </w:t>
      </w:r>
      <w:proofErr w:type="spellStart"/>
      <w:r>
        <w:t>dimana</w:t>
      </w:r>
      <w:proofErr w:type="spellEnd"/>
      <w:r>
        <w:t xml:space="preserve"> </w:t>
      </w:r>
      <w:proofErr w:type="spellStart"/>
      <w:r>
        <w:t>rumahnya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syarat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tau </w:t>
      </w:r>
      <w:proofErr w:type="spellStart"/>
      <w:r>
        <w:t>namanya</w:t>
      </w:r>
      <w:proofErr w:type="spellEnd"/>
      <w:r>
        <w:t xml:space="preserve"> )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Dapat</w:t>
      </w:r>
      <w:proofErr w:type="spellEnd"/>
      <w:r>
        <w:t xml:space="preserve"> </w:t>
      </w:r>
      <w:proofErr w:type="spellStart"/>
      <w:r>
        <w:t>melihat</w:t>
      </w:r>
      <w:proofErr w:type="spellEnd"/>
      <w:r>
        <w:t xml:space="preserve"> </w:t>
      </w:r>
      <w:proofErr w:type="spellStart"/>
      <w:r>
        <w:t>penghuni</w:t>
      </w:r>
      <w:proofErr w:type="spellEnd"/>
      <w:r>
        <w:t xml:space="preserve"> “ </w:t>
      </w:r>
      <w:proofErr w:type="spellStart"/>
      <w:r>
        <w:t>gaman</w:t>
      </w:r>
      <w:proofErr w:type="spellEnd"/>
      <w:r>
        <w:t xml:space="preserve"> “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sekitar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Dapat</w:t>
      </w:r>
      <w:proofErr w:type="spellEnd"/>
      <w:r>
        <w:t xml:space="preserve"> </w:t>
      </w:r>
      <w:proofErr w:type="spellStart"/>
      <w:r>
        <w:t>mengetest</w:t>
      </w:r>
      <w:proofErr w:type="spellEnd"/>
      <w:r>
        <w:t xml:space="preserve"> </w:t>
      </w:r>
      <w:proofErr w:type="spellStart"/>
      <w:r>
        <w:t>kekuatan</w:t>
      </w:r>
      <w:proofErr w:type="spellEnd"/>
      <w:r>
        <w:t xml:space="preserve"> yang </w:t>
      </w:r>
      <w:proofErr w:type="spellStart"/>
      <w:r>
        <w:t>ada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“ </w:t>
      </w:r>
      <w:proofErr w:type="spellStart"/>
      <w:r>
        <w:t>gaman</w:t>
      </w:r>
      <w:proofErr w:type="spellEnd"/>
      <w:r>
        <w:t xml:space="preserve"> “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Mempunyai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tingkatan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(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pertahanan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penyerangan</w:t>
      </w:r>
      <w:proofErr w:type="spellEnd"/>
      <w:r>
        <w:t xml:space="preserve"> )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Kewibaa</w:t>
      </w:r>
      <w:r>
        <w:t>n</w:t>
      </w:r>
      <w:proofErr w:type="spellEnd"/>
      <w:r>
        <w:t xml:space="preserve">,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klo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yang </w:t>
      </w:r>
      <w:proofErr w:type="spellStart"/>
      <w:r>
        <w:t>ngeliat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selalu</w:t>
      </w:r>
      <w:proofErr w:type="spellEnd"/>
      <w:r>
        <w:t xml:space="preserve"> </w:t>
      </w:r>
      <w:proofErr w:type="spellStart"/>
      <w:r>
        <w:t>segan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yang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berbicara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, </w:t>
      </w:r>
      <w:proofErr w:type="spellStart"/>
      <w:r>
        <w:t>selalu</w:t>
      </w:r>
      <w:proofErr w:type="spellEnd"/>
      <w:r>
        <w:t xml:space="preserve"> </w:t>
      </w:r>
      <w:proofErr w:type="spellStart"/>
      <w:r>
        <w:t>tenang</w:t>
      </w:r>
      <w:proofErr w:type="spellEnd"/>
      <w:r>
        <w:t xml:space="preserve"> </w:t>
      </w:r>
      <w:proofErr w:type="spellStart"/>
      <w:r>
        <w:t>bawaannya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mengetahui</w:t>
      </w:r>
      <w:proofErr w:type="spellEnd"/>
      <w:r>
        <w:t xml:space="preserve">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lalu</w:t>
      </w:r>
      <w:proofErr w:type="spellEnd"/>
      <w:r>
        <w:t xml:space="preserve">,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depan</w:t>
      </w:r>
      <w:proofErr w:type="spellEnd"/>
      <w:r>
        <w:t xml:space="preserve"> </w:t>
      </w:r>
      <w:proofErr w:type="spellStart"/>
      <w:r>
        <w:t>seseorang</w:t>
      </w:r>
      <w:proofErr w:type="spellEnd"/>
      <w:r>
        <w:t xml:space="preserve"> (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boleh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sebarkan</w:t>
      </w:r>
      <w:proofErr w:type="spellEnd"/>
      <w:r>
        <w:t xml:space="preserve">,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cukup</w:t>
      </w:r>
      <w:proofErr w:type="spellEnd"/>
      <w:r>
        <w:t xml:space="preserve"> tau </w:t>
      </w:r>
      <w:proofErr w:type="spellStart"/>
      <w:r>
        <w:t>sendiri</w:t>
      </w:r>
      <w:proofErr w:type="spellEnd"/>
      <w:r>
        <w:t xml:space="preserve"> )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menunda</w:t>
      </w:r>
      <w:proofErr w:type="spellEnd"/>
      <w:r>
        <w:t xml:space="preserve">, </w:t>
      </w:r>
      <w:proofErr w:type="spellStart"/>
      <w:r>
        <w:t>memberhentikan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memindahkan</w:t>
      </w:r>
      <w:proofErr w:type="spellEnd"/>
      <w:r>
        <w:t xml:space="preserve"> </w:t>
      </w:r>
      <w:proofErr w:type="spellStart"/>
      <w:r>
        <w:t>hujan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mendeteksi</w:t>
      </w:r>
      <w:proofErr w:type="spellEnd"/>
      <w:r>
        <w:t xml:space="preserve"> </w:t>
      </w:r>
      <w:proofErr w:type="spellStart"/>
      <w:r>
        <w:t>seberapa</w:t>
      </w:r>
      <w:proofErr w:type="spellEnd"/>
      <w:r>
        <w:t xml:space="preserve"> </w:t>
      </w:r>
      <w:proofErr w:type="spellStart"/>
      <w:r>
        <w:t>kekuatan</w:t>
      </w:r>
      <w:proofErr w:type="spellEnd"/>
      <w:r>
        <w:t xml:space="preserve"> </w:t>
      </w:r>
      <w:proofErr w:type="spellStart"/>
      <w:r>
        <w:t>seseorang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r>
        <w:t xml:space="preserve">Dan </w:t>
      </w:r>
      <w:proofErr w:type="gramStart"/>
      <w:r>
        <w:t>lain</w:t>
      </w:r>
      <w:proofErr w:type="gramEnd"/>
      <w:r>
        <w:t xml:space="preserve"> – </w:t>
      </w:r>
      <w:proofErr w:type="spellStart"/>
      <w:r>
        <w:t>lainnya</w:t>
      </w:r>
      <w:proofErr w:type="spellEnd"/>
      <w:r>
        <w:t xml:space="preserve"> yang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sebutin</w:t>
      </w:r>
      <w:proofErr w:type="spellEnd"/>
      <w:r>
        <w:t xml:space="preserve"> </w:t>
      </w:r>
      <w:proofErr w:type="spellStart"/>
      <w:r>
        <w:t>semuanya</w:t>
      </w:r>
      <w:proofErr w:type="spellEnd"/>
      <w:r>
        <w:t xml:space="preserve">, </w:t>
      </w:r>
      <w:proofErr w:type="spellStart"/>
      <w:r>
        <w:t>soalnya</w:t>
      </w:r>
      <w:proofErr w:type="spellEnd"/>
      <w:r>
        <w:t xml:space="preserve"> </w:t>
      </w:r>
      <w:proofErr w:type="spellStart"/>
      <w:r>
        <w:t>rahasia</w:t>
      </w:r>
      <w:proofErr w:type="spellEnd"/>
      <w:r>
        <w:t xml:space="preserve"> – </w:t>
      </w:r>
      <w:proofErr w:type="spellStart"/>
      <w:r>
        <w:t>rahasia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hizb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banyak</w:t>
      </w:r>
      <w:proofErr w:type="spellEnd"/>
      <w:r>
        <w:t xml:space="preserve"> </w:t>
      </w:r>
      <w:proofErr w:type="spellStart"/>
      <w:r>
        <w:t>sekali</w:t>
      </w:r>
      <w:proofErr w:type="spellEnd"/>
      <w:r>
        <w:t xml:space="preserve"> yang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rasakan</w:t>
      </w:r>
      <w:proofErr w:type="spellEnd"/>
      <w:r>
        <w:t xml:space="preserve">, </w:t>
      </w:r>
      <w:proofErr w:type="spellStart"/>
      <w:r>
        <w:t>fungsi</w:t>
      </w:r>
      <w:proofErr w:type="spellEnd"/>
      <w:r>
        <w:t xml:space="preserve"> yang </w:t>
      </w:r>
      <w:proofErr w:type="spellStart"/>
      <w:r>
        <w:t>di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,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r</w:t>
      </w:r>
      <w:r>
        <w:t>asakan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, </w:t>
      </w:r>
      <w:proofErr w:type="spellStart"/>
      <w:r>
        <w:t>alhamdulillaaH</w:t>
      </w:r>
      <w:proofErr w:type="spellEnd"/>
      <w:r>
        <w:t xml:space="preserve">. Yang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rasakan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alami</w:t>
      </w:r>
      <w:proofErr w:type="spellEnd"/>
      <w:r>
        <w:t xml:space="preserve">, </w:t>
      </w:r>
      <w:proofErr w:type="spellStart"/>
      <w:r>
        <w:t>tidak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tuliskan</w:t>
      </w:r>
      <w:proofErr w:type="spellEnd"/>
      <w:r>
        <w:t xml:space="preserve">, </w:t>
      </w:r>
      <w:proofErr w:type="spellStart"/>
      <w:r>
        <w:t>demi</w:t>
      </w:r>
      <w:proofErr w:type="spellEnd"/>
      <w:r>
        <w:t xml:space="preserve"> rasa </w:t>
      </w:r>
      <w:proofErr w:type="spellStart"/>
      <w:r>
        <w:t>kepercayaan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semua</w:t>
      </w:r>
      <w:proofErr w:type="spellEnd"/>
      <w:r>
        <w:t>.</w:t>
      </w:r>
    </w:p>
    <w:p w:rsidR="00A77B3E" w:rsidRDefault="0058540A">
      <w:pPr>
        <w:ind w:right="-720"/>
        <w:jc w:val="both"/>
      </w:pPr>
    </w:p>
    <w:p w:rsidR="00A77B3E" w:rsidRDefault="0058540A">
      <w:pPr>
        <w:numPr>
          <w:ilvl w:val="0"/>
          <w:numId w:val="1"/>
        </w:numPr>
        <w:tabs>
          <w:tab w:val="num" w:pos="360"/>
        </w:tabs>
        <w:ind w:left="360" w:right="-720" w:hanging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HIZIB ASAD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mengeluarkan</w:t>
      </w:r>
      <w:proofErr w:type="spellEnd"/>
      <w:r>
        <w:t xml:space="preserve"> </w:t>
      </w:r>
      <w:proofErr w:type="spellStart"/>
      <w:r>
        <w:t>jurus</w:t>
      </w:r>
      <w:proofErr w:type="spellEnd"/>
      <w:r>
        <w:t xml:space="preserve"> – </w:t>
      </w:r>
      <w:proofErr w:type="spellStart"/>
      <w:r>
        <w:t>jurus</w:t>
      </w:r>
      <w:proofErr w:type="spellEnd"/>
      <w:r>
        <w:t xml:space="preserve"> </w:t>
      </w:r>
      <w:proofErr w:type="spellStart"/>
      <w:r>
        <w:t>harimau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</w:t>
      </w:r>
      <w:proofErr w:type="spellStart"/>
      <w:r>
        <w:t>aja</w:t>
      </w:r>
      <w:proofErr w:type="spellEnd"/>
      <w:r>
        <w:t xml:space="preserve"> yang </w:t>
      </w:r>
      <w:proofErr w:type="spellStart"/>
      <w:r>
        <w:t>di</w:t>
      </w:r>
      <w:proofErr w:type="spellEnd"/>
      <w:r>
        <w:t xml:space="preserve"> </w:t>
      </w:r>
      <w:proofErr w:type="spellStart"/>
      <w:r>
        <w:t>inginkan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Mempunyai</w:t>
      </w:r>
      <w:proofErr w:type="spellEnd"/>
      <w:r>
        <w:t xml:space="preserve"> 4 </w:t>
      </w:r>
      <w:proofErr w:type="spellStart"/>
      <w:r>
        <w:t>khadam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 2 </w:t>
      </w:r>
      <w:proofErr w:type="spellStart"/>
      <w:r>
        <w:t>khadam</w:t>
      </w:r>
      <w:proofErr w:type="spellEnd"/>
      <w:r>
        <w:t xml:space="preserve"> </w:t>
      </w:r>
      <w:proofErr w:type="spellStart"/>
      <w:r>
        <w:t>singa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2 </w:t>
      </w:r>
      <w:proofErr w:type="spellStart"/>
      <w:r>
        <w:t>khadam</w:t>
      </w:r>
      <w:proofErr w:type="spellEnd"/>
      <w:r>
        <w:t xml:space="preserve"> </w:t>
      </w:r>
      <w:proofErr w:type="spellStart"/>
      <w:r>
        <w:t>harimau</w:t>
      </w:r>
      <w:proofErr w:type="spellEnd"/>
      <w:r>
        <w:t xml:space="preserve"> ( 1 </w:t>
      </w:r>
      <w:proofErr w:type="spellStart"/>
      <w:r>
        <w:t>singa</w:t>
      </w:r>
      <w:proofErr w:type="spellEnd"/>
      <w:r>
        <w:t xml:space="preserve"> </w:t>
      </w:r>
      <w:proofErr w:type="spellStart"/>
      <w:r>
        <w:t>bercahaya</w:t>
      </w:r>
      <w:proofErr w:type="spellEnd"/>
      <w:r>
        <w:t xml:space="preserve"> </w:t>
      </w:r>
      <w:proofErr w:type="spellStart"/>
      <w:r>
        <w:t>putih</w:t>
      </w:r>
      <w:proofErr w:type="spellEnd"/>
      <w:r>
        <w:t xml:space="preserve">, 1 </w:t>
      </w:r>
      <w:proofErr w:type="spellStart"/>
      <w:r>
        <w:t>singa</w:t>
      </w:r>
      <w:proofErr w:type="spellEnd"/>
      <w:r>
        <w:t xml:space="preserve"> </w:t>
      </w:r>
      <w:proofErr w:type="spellStart"/>
      <w:r>
        <w:t>bercahaya</w:t>
      </w:r>
      <w:proofErr w:type="spellEnd"/>
      <w:r>
        <w:t xml:space="preserve"> </w:t>
      </w:r>
      <w:proofErr w:type="spellStart"/>
      <w:r>
        <w:t>kuning</w:t>
      </w:r>
      <w:proofErr w:type="spellEnd"/>
      <w:r>
        <w:t xml:space="preserve">, 1 </w:t>
      </w:r>
      <w:proofErr w:type="spellStart"/>
      <w:r>
        <w:t>harimau</w:t>
      </w:r>
      <w:proofErr w:type="spellEnd"/>
      <w:r>
        <w:t xml:space="preserve"> </w:t>
      </w:r>
      <w:proofErr w:type="spellStart"/>
      <w:r>
        <w:t>bercahaya</w:t>
      </w:r>
      <w:proofErr w:type="spellEnd"/>
      <w:r>
        <w:t xml:space="preserve"> </w:t>
      </w:r>
      <w:proofErr w:type="spellStart"/>
      <w:r>
        <w:t>putih</w:t>
      </w:r>
      <w:proofErr w:type="spellEnd"/>
      <w:r>
        <w:t xml:space="preserve">, 1 </w:t>
      </w:r>
      <w:proofErr w:type="spellStart"/>
      <w:r>
        <w:t>harimau</w:t>
      </w:r>
      <w:proofErr w:type="spellEnd"/>
      <w:r>
        <w:t xml:space="preserve">  </w:t>
      </w:r>
      <w:proofErr w:type="spellStart"/>
      <w:r>
        <w:t>bercahaya</w:t>
      </w:r>
      <w:proofErr w:type="spellEnd"/>
      <w:r>
        <w:t xml:space="preserve"> </w:t>
      </w:r>
      <w:proofErr w:type="spellStart"/>
      <w:r>
        <w:t>hijau</w:t>
      </w:r>
      <w:proofErr w:type="spellEnd"/>
      <w:r>
        <w:t xml:space="preserve"> )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Pukulan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membekas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tubuh</w:t>
      </w:r>
      <w:proofErr w:type="spellEnd"/>
      <w:r>
        <w:t xml:space="preserve"> </w:t>
      </w:r>
      <w:proofErr w:type="spellStart"/>
      <w:r>
        <w:t>lawan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Mempunyai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pertahanan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penyerangan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Memiliki</w:t>
      </w:r>
      <w:proofErr w:type="spellEnd"/>
      <w:r>
        <w:t xml:space="preserve"> </w:t>
      </w:r>
      <w:proofErr w:type="spellStart"/>
      <w:r>
        <w:t>suara</w:t>
      </w:r>
      <w:proofErr w:type="spellEnd"/>
      <w:r>
        <w:t xml:space="preserve"> </w:t>
      </w:r>
      <w:proofErr w:type="spellStart"/>
      <w:r>
        <w:t>harimau</w:t>
      </w:r>
      <w:proofErr w:type="spellEnd"/>
      <w:r>
        <w:t xml:space="preserve"> </w:t>
      </w:r>
      <w:proofErr w:type="spellStart"/>
      <w:r>
        <w:t>ghaib</w:t>
      </w:r>
      <w:proofErr w:type="spellEnd"/>
      <w:r>
        <w:t xml:space="preserve"> / </w:t>
      </w:r>
      <w:proofErr w:type="spellStart"/>
      <w:r>
        <w:t>bentakan</w:t>
      </w:r>
      <w:proofErr w:type="spellEnd"/>
      <w:r>
        <w:t xml:space="preserve"> </w:t>
      </w:r>
      <w:proofErr w:type="spellStart"/>
      <w:r>
        <w:t>harimau</w:t>
      </w:r>
      <w:proofErr w:type="spellEnd"/>
      <w:r>
        <w:t xml:space="preserve"> (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boleh</w:t>
      </w:r>
      <w:proofErr w:type="spellEnd"/>
      <w:r>
        <w:t xml:space="preserve"> </w:t>
      </w:r>
      <w:proofErr w:type="spellStart"/>
      <w:r>
        <w:t>membentak</w:t>
      </w:r>
      <w:proofErr w:type="spellEnd"/>
      <w:r>
        <w:t xml:space="preserve"> </w:t>
      </w:r>
      <w:proofErr w:type="spellStart"/>
      <w:r>
        <w:t>anak</w:t>
      </w:r>
      <w:proofErr w:type="spellEnd"/>
      <w:r>
        <w:t xml:space="preserve"> </w:t>
      </w:r>
      <w:proofErr w:type="spellStart"/>
      <w:r>
        <w:t>kecil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wanita</w:t>
      </w:r>
      <w:proofErr w:type="spellEnd"/>
      <w:r>
        <w:t xml:space="preserve"> )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Memiliki</w:t>
      </w:r>
      <w:proofErr w:type="spellEnd"/>
      <w:r>
        <w:t xml:space="preserve"> </w:t>
      </w:r>
      <w:proofErr w:type="spellStart"/>
      <w:r>
        <w:t>pagar</w:t>
      </w:r>
      <w:proofErr w:type="spellEnd"/>
      <w:r>
        <w:t xml:space="preserve"> </w:t>
      </w:r>
      <w:proofErr w:type="spellStart"/>
      <w:r>
        <w:t>ghaib</w:t>
      </w:r>
      <w:proofErr w:type="spellEnd"/>
      <w:r>
        <w:t xml:space="preserve"> yang </w:t>
      </w:r>
      <w:proofErr w:type="spellStart"/>
      <w:r>
        <w:t>tebal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lastRenderedPageBreak/>
        <w:t>Memiiki</w:t>
      </w:r>
      <w:proofErr w:type="spellEnd"/>
      <w:r>
        <w:t xml:space="preserve"> </w:t>
      </w:r>
      <w:proofErr w:type="spellStart"/>
      <w:r>
        <w:t>kewibawaan</w:t>
      </w:r>
      <w:proofErr w:type="spellEnd"/>
      <w:r>
        <w:t xml:space="preserve"> 4 </w:t>
      </w:r>
      <w:proofErr w:type="spellStart"/>
      <w:r>
        <w:t>khadam</w:t>
      </w:r>
      <w:proofErr w:type="spellEnd"/>
      <w:r>
        <w:t xml:space="preserve"> </w:t>
      </w:r>
      <w:proofErr w:type="spellStart"/>
      <w:r>
        <w:t>harimau</w:t>
      </w:r>
      <w:proofErr w:type="spellEnd"/>
      <w:r>
        <w:t xml:space="preserve"> </w:t>
      </w:r>
      <w:proofErr w:type="spellStart"/>
      <w:r>
        <w:t>ghaib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mementalkan</w:t>
      </w:r>
      <w:proofErr w:type="spellEnd"/>
      <w:r>
        <w:t xml:space="preserve"> </w:t>
      </w:r>
      <w:proofErr w:type="spellStart"/>
      <w:r>
        <w:t>lawan</w:t>
      </w:r>
      <w:proofErr w:type="spellEnd"/>
      <w:r>
        <w:t xml:space="preserve">,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</w:t>
      </w:r>
      <w:proofErr w:type="spellStart"/>
      <w:r>
        <w:t>emosi</w:t>
      </w:r>
      <w:proofErr w:type="spellEnd"/>
      <w:r>
        <w:t xml:space="preserve"> </w:t>
      </w:r>
      <w:proofErr w:type="spellStart"/>
      <w:r>
        <w:t>ataupun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emosi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mendeteksi</w:t>
      </w:r>
      <w:proofErr w:type="spellEnd"/>
      <w:r>
        <w:t xml:space="preserve"> </w:t>
      </w:r>
      <w:proofErr w:type="spellStart"/>
      <w:r>
        <w:t>kekuatan</w:t>
      </w:r>
      <w:proofErr w:type="spellEnd"/>
      <w:r>
        <w:t xml:space="preserve"> </w:t>
      </w:r>
      <w:proofErr w:type="spellStart"/>
      <w:r>
        <w:t>seseorang</w:t>
      </w:r>
      <w:proofErr w:type="spellEnd"/>
    </w:p>
    <w:p w:rsidR="00A77B3E" w:rsidRDefault="0058540A">
      <w:pPr>
        <w:ind w:right="-720"/>
        <w:jc w:val="both"/>
      </w:pPr>
    </w:p>
    <w:p w:rsidR="00A77B3E" w:rsidRDefault="0058540A">
      <w:pPr>
        <w:ind w:right="-720"/>
        <w:jc w:val="both"/>
      </w:pPr>
    </w:p>
    <w:p w:rsidR="00A77B3E" w:rsidRDefault="0058540A">
      <w:pPr>
        <w:numPr>
          <w:ilvl w:val="0"/>
          <w:numId w:val="1"/>
        </w:numPr>
        <w:tabs>
          <w:tab w:val="left" w:pos="0"/>
          <w:tab w:val="num" w:pos="360"/>
        </w:tabs>
        <w:ind w:left="360" w:right="-720" w:hanging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HIZIB IMAN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Pengasihan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mendatangkan</w:t>
      </w:r>
      <w:proofErr w:type="spellEnd"/>
      <w:r>
        <w:t xml:space="preserve"> </w:t>
      </w:r>
      <w:proofErr w:type="spellStart"/>
      <w:r>
        <w:t>kekuatan</w:t>
      </w:r>
      <w:proofErr w:type="spellEnd"/>
      <w:r>
        <w:t xml:space="preserve"> </w:t>
      </w:r>
      <w:proofErr w:type="spellStart"/>
      <w:r>
        <w:t>ghaib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segala</w:t>
      </w:r>
      <w:proofErr w:type="spellEnd"/>
      <w:r>
        <w:t xml:space="preserve"> </w:t>
      </w:r>
      <w:proofErr w:type="spellStart"/>
      <w:r>
        <w:t>penjuru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Kewibawaan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membangkitkan</w:t>
      </w:r>
      <w:proofErr w:type="spellEnd"/>
      <w:r>
        <w:t xml:space="preserve"> </w:t>
      </w:r>
      <w:proofErr w:type="spellStart"/>
      <w:r>
        <w:t>kecerdasan</w:t>
      </w:r>
      <w:proofErr w:type="spellEnd"/>
      <w:r>
        <w:t xml:space="preserve"> </w:t>
      </w:r>
      <w:proofErr w:type="spellStart"/>
      <w:r>
        <w:t>rohani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Pengobatan</w:t>
      </w:r>
      <w:proofErr w:type="spellEnd"/>
      <w:r>
        <w:t xml:space="preserve"> non </w:t>
      </w:r>
      <w:proofErr w:type="spellStart"/>
      <w:r>
        <w:t>medis</w:t>
      </w:r>
      <w:proofErr w:type="spellEnd"/>
      <w:r>
        <w:t xml:space="preserve"> ( </w:t>
      </w:r>
      <w:proofErr w:type="spellStart"/>
      <w:r>
        <w:t>klo</w:t>
      </w:r>
      <w:proofErr w:type="spellEnd"/>
      <w:r>
        <w:t xml:space="preserve"> </w:t>
      </w:r>
      <w:proofErr w:type="spellStart"/>
      <w:r>
        <w:t>hizb</w:t>
      </w:r>
      <w:proofErr w:type="spellEnd"/>
      <w:r>
        <w:t xml:space="preserve"> </w:t>
      </w:r>
      <w:proofErr w:type="spellStart"/>
      <w:r>
        <w:t>syaHaadaH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non </w:t>
      </w:r>
      <w:proofErr w:type="spellStart"/>
      <w:r>
        <w:t>medis</w:t>
      </w:r>
      <w:proofErr w:type="spellEnd"/>
      <w:r>
        <w:t xml:space="preserve"> / </w:t>
      </w:r>
      <w:proofErr w:type="spellStart"/>
      <w:r>
        <w:t>medis</w:t>
      </w:r>
      <w:proofErr w:type="spellEnd"/>
      <w:r>
        <w:t xml:space="preserve"> )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pergi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‘</w:t>
      </w:r>
      <w:proofErr w:type="spellStart"/>
      <w:r>
        <w:t>alam</w:t>
      </w:r>
      <w:proofErr w:type="spellEnd"/>
      <w:r>
        <w:t xml:space="preserve"> </w:t>
      </w:r>
      <w:proofErr w:type="spellStart"/>
      <w:r>
        <w:t>ghaib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melihat</w:t>
      </w:r>
      <w:proofErr w:type="spellEnd"/>
      <w:r>
        <w:t xml:space="preserve">, </w:t>
      </w:r>
      <w:proofErr w:type="spellStart"/>
      <w:r>
        <w:t>menyentuh</w:t>
      </w:r>
      <w:proofErr w:type="spellEnd"/>
      <w:r>
        <w:t xml:space="preserve"> / </w:t>
      </w:r>
      <w:proofErr w:type="spellStart"/>
      <w:r>
        <w:t>memukul</w:t>
      </w:r>
      <w:proofErr w:type="spellEnd"/>
      <w:r>
        <w:t xml:space="preserve"> </w:t>
      </w:r>
      <w:proofErr w:type="spellStart"/>
      <w:r>
        <w:t>da</w:t>
      </w:r>
      <w:r>
        <w:t>n</w:t>
      </w:r>
      <w:proofErr w:type="spellEnd"/>
      <w:r>
        <w:t xml:space="preserve"> </w:t>
      </w:r>
      <w:proofErr w:type="spellStart"/>
      <w:r>
        <w:t>ngobrol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makhluq</w:t>
      </w:r>
      <w:proofErr w:type="spellEnd"/>
      <w:r>
        <w:t xml:space="preserve"> </w:t>
      </w:r>
      <w:proofErr w:type="spellStart"/>
      <w:r>
        <w:t>halus</w:t>
      </w:r>
      <w:proofErr w:type="spellEnd"/>
      <w:r>
        <w:t xml:space="preserve"> ( </w:t>
      </w:r>
      <w:proofErr w:type="spellStart"/>
      <w:r>
        <w:t>bahkan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memanggil</w:t>
      </w:r>
      <w:proofErr w:type="spellEnd"/>
      <w:r>
        <w:t xml:space="preserve"> raja </w:t>
      </w:r>
      <w:proofErr w:type="spellStart"/>
      <w:r>
        <w:t>jin</w:t>
      </w:r>
      <w:proofErr w:type="spellEnd"/>
      <w:r>
        <w:t xml:space="preserve">,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fisik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mental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kuat</w:t>
      </w:r>
      <w:proofErr w:type="spellEnd"/>
      <w:r>
        <w:t xml:space="preserve"> )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Mempercepat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memperkuat</w:t>
      </w:r>
      <w:proofErr w:type="spellEnd"/>
      <w:r>
        <w:t xml:space="preserve"> </w:t>
      </w:r>
      <w:proofErr w:type="spellStart"/>
      <w:r>
        <w:t>daya</w:t>
      </w:r>
      <w:proofErr w:type="spellEnd"/>
      <w:r>
        <w:t xml:space="preserve"> </w:t>
      </w:r>
      <w:proofErr w:type="spellStart"/>
      <w:r>
        <w:t>konsentrasi</w:t>
      </w:r>
      <w:proofErr w:type="spellEnd"/>
      <w:r>
        <w:t xml:space="preserve"> </w:t>
      </w:r>
      <w:proofErr w:type="spellStart"/>
      <w:r>
        <w:t>fiqiran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hati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mengambil</w:t>
      </w:r>
      <w:proofErr w:type="spellEnd"/>
      <w:r>
        <w:t xml:space="preserve">, </w:t>
      </w:r>
      <w:proofErr w:type="spellStart"/>
      <w:r>
        <w:t>meyedot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mencabut</w:t>
      </w:r>
      <w:proofErr w:type="spellEnd"/>
      <w:r>
        <w:t xml:space="preserve"> </w:t>
      </w:r>
      <w:proofErr w:type="spellStart"/>
      <w:r>
        <w:t>isian</w:t>
      </w:r>
      <w:proofErr w:type="spellEnd"/>
      <w:r>
        <w:t xml:space="preserve"> </w:t>
      </w:r>
      <w:proofErr w:type="spellStart"/>
      <w:r>
        <w:t>orang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terawangan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melacak</w:t>
      </w:r>
      <w:proofErr w:type="spellEnd"/>
      <w:r>
        <w:t xml:space="preserve"> </w:t>
      </w:r>
      <w:proofErr w:type="spellStart"/>
      <w:r>
        <w:t>keberadaan</w:t>
      </w:r>
      <w:proofErr w:type="spellEnd"/>
      <w:r>
        <w:t xml:space="preserve"> </w:t>
      </w:r>
      <w:proofErr w:type="spellStart"/>
      <w:r>
        <w:t>seseor</w:t>
      </w:r>
      <w:r>
        <w:t>ang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Memiliki</w:t>
      </w:r>
      <w:proofErr w:type="spellEnd"/>
      <w:r>
        <w:t xml:space="preserve"> </w:t>
      </w:r>
      <w:proofErr w:type="spellStart"/>
      <w:r>
        <w:t>pagar</w:t>
      </w:r>
      <w:proofErr w:type="spellEnd"/>
      <w:r>
        <w:t xml:space="preserve"> </w:t>
      </w:r>
      <w:proofErr w:type="spellStart"/>
      <w:r>
        <w:t>ghaib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memukul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jarak</w:t>
      </w:r>
      <w:proofErr w:type="spellEnd"/>
      <w:r>
        <w:t xml:space="preserve"> </w:t>
      </w:r>
      <w:proofErr w:type="spellStart"/>
      <w:r>
        <w:t>jauh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r>
        <w:t xml:space="preserve">Dan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banyak</w:t>
      </w:r>
      <w:proofErr w:type="spellEnd"/>
      <w:r>
        <w:t xml:space="preserve"> </w:t>
      </w:r>
      <w:proofErr w:type="spellStart"/>
      <w:r>
        <w:t>lagi</w:t>
      </w:r>
      <w:proofErr w:type="spellEnd"/>
      <w:r>
        <w:t xml:space="preserve"> </w:t>
      </w:r>
      <w:proofErr w:type="spellStart"/>
      <w:r>
        <w:t>fungsinya</w:t>
      </w:r>
      <w:proofErr w:type="spellEnd"/>
      <w:r>
        <w:t xml:space="preserve">, yang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tulis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yang </w:t>
      </w:r>
      <w:proofErr w:type="spellStart"/>
      <w:r>
        <w:t>pernah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rasakan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alami</w:t>
      </w:r>
      <w:proofErr w:type="spellEnd"/>
      <w:r>
        <w:t xml:space="preserve">, yang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rasakan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alami</w:t>
      </w:r>
      <w:proofErr w:type="spellEnd"/>
      <w:r>
        <w:t xml:space="preserve">, </w:t>
      </w:r>
      <w:proofErr w:type="spellStart"/>
      <w:r>
        <w:t>tidak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tuliskan</w:t>
      </w:r>
      <w:proofErr w:type="spellEnd"/>
      <w:r>
        <w:t xml:space="preserve">, </w:t>
      </w:r>
      <w:proofErr w:type="spellStart"/>
      <w:r>
        <w:t>demi</w:t>
      </w:r>
      <w:proofErr w:type="spellEnd"/>
      <w:r>
        <w:t xml:space="preserve"> rasa </w:t>
      </w:r>
      <w:proofErr w:type="spellStart"/>
      <w:r>
        <w:t>kepercayaan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se</w:t>
      </w:r>
      <w:r>
        <w:t>mua</w:t>
      </w:r>
      <w:proofErr w:type="spellEnd"/>
      <w:r>
        <w:t>.</w:t>
      </w:r>
    </w:p>
    <w:p w:rsidR="00A77B3E" w:rsidRDefault="0058540A">
      <w:pPr>
        <w:ind w:right="-720"/>
        <w:jc w:val="both"/>
      </w:pPr>
    </w:p>
    <w:p w:rsidR="00A77B3E" w:rsidRDefault="0058540A">
      <w:pPr>
        <w:numPr>
          <w:ilvl w:val="0"/>
          <w:numId w:val="1"/>
        </w:numPr>
        <w:tabs>
          <w:tab w:val="num" w:pos="360"/>
        </w:tabs>
        <w:ind w:left="360" w:right="-720" w:hanging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HIZIB BATIN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Memiliki</w:t>
      </w:r>
      <w:proofErr w:type="spellEnd"/>
      <w:r>
        <w:t xml:space="preserve"> </w:t>
      </w:r>
      <w:proofErr w:type="spellStart"/>
      <w:r>
        <w:t>pagar</w:t>
      </w:r>
      <w:proofErr w:type="spellEnd"/>
      <w:r>
        <w:t xml:space="preserve"> </w:t>
      </w:r>
      <w:proofErr w:type="spellStart"/>
      <w:r>
        <w:t>ghaib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pergi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‘</w:t>
      </w:r>
      <w:proofErr w:type="spellStart"/>
      <w:r>
        <w:t>alam</w:t>
      </w:r>
      <w:proofErr w:type="spellEnd"/>
      <w:r>
        <w:t xml:space="preserve"> </w:t>
      </w:r>
      <w:proofErr w:type="spellStart"/>
      <w:r>
        <w:t>ghaib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melihat</w:t>
      </w:r>
      <w:proofErr w:type="spellEnd"/>
      <w:r>
        <w:t xml:space="preserve"> </w:t>
      </w:r>
      <w:proofErr w:type="spellStart"/>
      <w:r>
        <w:t>penghuni</w:t>
      </w:r>
      <w:proofErr w:type="spellEnd"/>
      <w:r>
        <w:t xml:space="preserve"> “ </w:t>
      </w:r>
      <w:proofErr w:type="spellStart"/>
      <w:r>
        <w:t>gaman</w:t>
      </w:r>
      <w:proofErr w:type="spellEnd"/>
      <w:r>
        <w:t xml:space="preserve"> “ </w:t>
      </w:r>
      <w:proofErr w:type="spellStart"/>
      <w:r>
        <w:t>seseorang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memanggil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hilang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jiwanya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panggil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Pengasihan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Kewibawaan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terawangan</w:t>
      </w:r>
      <w:proofErr w:type="spellEnd"/>
      <w:r>
        <w:t xml:space="preserve"> </w:t>
      </w:r>
      <w:proofErr w:type="spellStart"/>
      <w:r>
        <w:t>melebihi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hizib</w:t>
      </w:r>
      <w:proofErr w:type="spellEnd"/>
      <w:r>
        <w:t xml:space="preserve"> </w:t>
      </w:r>
      <w:proofErr w:type="spellStart"/>
      <w:r>
        <w:t>syaHaadaH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hiz</w:t>
      </w:r>
      <w:r>
        <w:t>ib</w:t>
      </w:r>
      <w:proofErr w:type="spellEnd"/>
      <w:r>
        <w:t xml:space="preserve"> </w:t>
      </w:r>
      <w:proofErr w:type="spellStart"/>
      <w:r>
        <w:t>iman</w:t>
      </w:r>
      <w:proofErr w:type="spellEnd"/>
      <w:r>
        <w:t xml:space="preserve"> ( </w:t>
      </w:r>
      <w:proofErr w:type="spellStart"/>
      <w:r>
        <w:t>nerawangnya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nonton</w:t>
      </w:r>
      <w:proofErr w:type="spellEnd"/>
      <w:r>
        <w:t xml:space="preserve"> </w:t>
      </w:r>
      <w:proofErr w:type="spellStart"/>
      <w:r>
        <w:t>tv</w:t>
      </w:r>
      <w:proofErr w:type="spellEnd"/>
      <w:r>
        <w:t xml:space="preserve"> )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Membangkitkan</w:t>
      </w:r>
      <w:proofErr w:type="spellEnd"/>
      <w:r>
        <w:t xml:space="preserve"> </w:t>
      </w:r>
      <w:proofErr w:type="spellStart"/>
      <w:r>
        <w:t>indera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8 ( </w:t>
      </w:r>
      <w:proofErr w:type="spellStart"/>
      <w:r>
        <w:t>ada</w:t>
      </w:r>
      <w:proofErr w:type="spellEnd"/>
      <w:r>
        <w:t xml:space="preserve"> 5 </w:t>
      </w:r>
      <w:proofErr w:type="spellStart"/>
      <w:r>
        <w:t>indera</w:t>
      </w:r>
      <w:proofErr w:type="spellEnd"/>
      <w:r>
        <w:t xml:space="preserve"> yang </w:t>
      </w:r>
      <w:proofErr w:type="spellStart"/>
      <w:r>
        <w:t>udah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ketahui</w:t>
      </w:r>
      <w:proofErr w:type="spellEnd"/>
      <w:r>
        <w:t xml:space="preserve">, </w:t>
      </w:r>
      <w:proofErr w:type="spellStart"/>
      <w:r>
        <w:t>lalu</w:t>
      </w:r>
      <w:proofErr w:type="spellEnd"/>
      <w:r>
        <w:t xml:space="preserve"> </w:t>
      </w:r>
      <w:proofErr w:type="spellStart"/>
      <w:r>
        <w:t>indera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6 ( </w:t>
      </w:r>
      <w:proofErr w:type="spellStart"/>
      <w:r>
        <w:t>firasat</w:t>
      </w:r>
      <w:proofErr w:type="spellEnd"/>
      <w:r>
        <w:t xml:space="preserve"> ), </w:t>
      </w:r>
      <w:proofErr w:type="spellStart"/>
      <w:r>
        <w:t>indera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7 ( </w:t>
      </w:r>
      <w:proofErr w:type="spellStart"/>
      <w:r>
        <w:t>hati</w:t>
      </w:r>
      <w:proofErr w:type="spellEnd"/>
      <w:r>
        <w:t xml:space="preserve"> </w:t>
      </w:r>
      <w:proofErr w:type="spellStart"/>
      <w:r>
        <w:t>nurani</w:t>
      </w:r>
      <w:proofErr w:type="spellEnd"/>
      <w:r>
        <w:t xml:space="preserve"> ), </w:t>
      </w:r>
      <w:proofErr w:type="spellStart"/>
      <w:r>
        <w:t>indera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8 ( </w:t>
      </w:r>
      <w:proofErr w:type="spellStart"/>
      <w:r>
        <w:t>jiwa</w:t>
      </w:r>
      <w:proofErr w:type="spellEnd"/>
      <w:r>
        <w:t xml:space="preserve"> ) )</w:t>
      </w:r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Meradar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melacak</w:t>
      </w:r>
      <w:proofErr w:type="spellEnd"/>
      <w:r>
        <w:t xml:space="preserve"> </w:t>
      </w:r>
      <w:proofErr w:type="spellStart"/>
      <w:r>
        <w:t>bahaya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terjadi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mencari</w:t>
      </w:r>
      <w:proofErr w:type="spellEnd"/>
      <w:r>
        <w:t xml:space="preserve"> </w:t>
      </w:r>
      <w:proofErr w:type="spellStart"/>
      <w:r>
        <w:t>khada</w:t>
      </w:r>
      <w:r>
        <w:t>m</w:t>
      </w:r>
      <w:proofErr w:type="spellEnd"/>
      <w:r>
        <w:t xml:space="preserve"> </w:t>
      </w:r>
      <w:proofErr w:type="spellStart"/>
      <w:r>
        <w:t>sendiri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Bisa</w:t>
      </w:r>
      <w:proofErr w:type="spellEnd"/>
      <w:r>
        <w:t xml:space="preserve"> </w:t>
      </w:r>
      <w:proofErr w:type="spellStart"/>
      <w:r>
        <w:t>mengusir</w:t>
      </w:r>
      <w:proofErr w:type="spellEnd"/>
      <w:r>
        <w:t xml:space="preserve"> </w:t>
      </w:r>
      <w:proofErr w:type="spellStart"/>
      <w:r>
        <w:t>makhluq</w:t>
      </w:r>
      <w:proofErr w:type="spellEnd"/>
      <w:r>
        <w:t xml:space="preserve"> </w:t>
      </w:r>
      <w:proofErr w:type="spellStart"/>
      <w:r>
        <w:t>halus</w:t>
      </w:r>
      <w:proofErr w:type="spellEnd"/>
      <w:r>
        <w:t xml:space="preserve"> yang </w:t>
      </w:r>
      <w:proofErr w:type="spellStart"/>
      <w:r>
        <w:t>mengganggu</w:t>
      </w:r>
      <w:proofErr w:type="spellEnd"/>
    </w:p>
    <w:p w:rsidR="00A77B3E" w:rsidRDefault="0058540A">
      <w:pPr>
        <w:numPr>
          <w:ilvl w:val="1"/>
          <w:numId w:val="1"/>
        </w:numPr>
        <w:ind w:right="-720" w:hanging="360"/>
        <w:jc w:val="both"/>
      </w:pPr>
      <w:proofErr w:type="spellStart"/>
      <w:r>
        <w:t>Merasakan</w:t>
      </w:r>
      <w:proofErr w:type="spellEnd"/>
      <w:r>
        <w:t xml:space="preserve"> </w:t>
      </w:r>
      <w:proofErr w:type="spellStart"/>
      <w:r>
        <w:t>kedekatan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Tuhan</w:t>
      </w:r>
      <w:proofErr w:type="spellEnd"/>
    </w:p>
    <w:p w:rsidR="0058540A" w:rsidRPr="0058540A" w:rsidRDefault="0058540A" w:rsidP="0058540A">
      <w:pPr>
        <w:numPr>
          <w:ilvl w:val="1"/>
          <w:numId w:val="1"/>
        </w:numPr>
        <w:ind w:right="-720" w:hanging="360"/>
        <w:jc w:val="both"/>
      </w:pPr>
      <w:r>
        <w:t xml:space="preserve">Dan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banyak</w:t>
      </w:r>
      <w:proofErr w:type="spellEnd"/>
      <w:r>
        <w:t xml:space="preserve"> </w:t>
      </w:r>
      <w:proofErr w:type="spellStart"/>
      <w:r>
        <w:t>lagi</w:t>
      </w:r>
      <w:proofErr w:type="spellEnd"/>
      <w:r>
        <w:t xml:space="preserve"> </w:t>
      </w:r>
      <w:proofErr w:type="spellStart"/>
      <w:r>
        <w:t>fungsinya</w:t>
      </w:r>
      <w:proofErr w:type="spellEnd"/>
      <w:r>
        <w:t xml:space="preserve">, yang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tulis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yang </w:t>
      </w:r>
      <w:proofErr w:type="spellStart"/>
      <w:r>
        <w:t>pernah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rasakan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alami</w:t>
      </w:r>
      <w:proofErr w:type="spellEnd"/>
      <w:r>
        <w:t xml:space="preserve">, yang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rasakan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alami</w:t>
      </w:r>
      <w:proofErr w:type="spellEnd"/>
      <w:r>
        <w:t xml:space="preserve">, </w:t>
      </w:r>
      <w:proofErr w:type="spellStart"/>
      <w:r>
        <w:t>tidak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tulisk</w:t>
      </w:r>
      <w:r>
        <w:t>an</w:t>
      </w:r>
      <w:proofErr w:type="spellEnd"/>
      <w:r>
        <w:t xml:space="preserve">, </w:t>
      </w:r>
      <w:proofErr w:type="spellStart"/>
      <w:r>
        <w:t>demi</w:t>
      </w:r>
      <w:proofErr w:type="spellEnd"/>
      <w:r>
        <w:t xml:space="preserve"> rasa </w:t>
      </w:r>
      <w:proofErr w:type="spellStart"/>
      <w:r>
        <w:t>kepercayaan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semua</w:t>
      </w:r>
      <w:proofErr w:type="spellEnd"/>
      <w:r>
        <w:t>.</w:t>
      </w:r>
    </w:p>
    <w:p w:rsidR="0058540A" w:rsidRDefault="0058540A" w:rsidP="0058540A">
      <w:pPr>
        <w:ind w:right="-720"/>
        <w:jc w:val="both"/>
        <w:rPr>
          <w:sz w:val="20"/>
          <w:szCs w:val="20"/>
        </w:rPr>
      </w:pPr>
    </w:p>
    <w:p w:rsidR="0058540A" w:rsidRDefault="0058540A" w:rsidP="0058540A">
      <w:pPr>
        <w:ind w:right="-720"/>
        <w:jc w:val="both"/>
        <w:rPr>
          <w:b/>
        </w:rPr>
      </w:pPr>
      <w:r w:rsidRPr="0058540A">
        <w:rPr>
          <w:sz w:val="20"/>
          <w:szCs w:val="20"/>
        </w:rPr>
        <w:t>5.</w:t>
      </w:r>
      <w:r>
        <w:rPr>
          <w:b/>
        </w:rPr>
        <w:tab/>
      </w:r>
      <w:r w:rsidRPr="0058540A">
        <w:rPr>
          <w:b/>
        </w:rPr>
        <w:t>PENGASIHAN SURAT YUUSUF</w:t>
      </w:r>
    </w:p>
    <w:p w:rsidR="0058540A" w:rsidRPr="0058540A" w:rsidRDefault="0058540A" w:rsidP="0058540A">
      <w:pPr>
        <w:numPr>
          <w:ilvl w:val="0"/>
          <w:numId w:val="6"/>
        </w:numPr>
        <w:ind w:right="-720"/>
        <w:jc w:val="both"/>
        <w:rPr>
          <w:b/>
        </w:rPr>
      </w:pPr>
      <w:proofErr w:type="spellStart"/>
      <w:r>
        <w:t>Seluruh</w:t>
      </w:r>
      <w:proofErr w:type="spellEnd"/>
      <w:r>
        <w:t xml:space="preserve"> </w:t>
      </w:r>
      <w:proofErr w:type="spellStart"/>
      <w:r>
        <w:t>tubuh</w:t>
      </w:r>
      <w:proofErr w:type="spellEnd"/>
      <w:r>
        <w:t xml:space="preserve">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wajah</w:t>
      </w:r>
      <w:proofErr w:type="spellEnd"/>
      <w:r>
        <w:t xml:space="preserve"> </w:t>
      </w:r>
      <w:proofErr w:type="spellStart"/>
      <w:r>
        <w:t>bercahaya</w:t>
      </w:r>
      <w:proofErr w:type="spellEnd"/>
    </w:p>
    <w:p w:rsidR="0058540A" w:rsidRPr="0058540A" w:rsidRDefault="0058540A" w:rsidP="0058540A">
      <w:pPr>
        <w:numPr>
          <w:ilvl w:val="0"/>
          <w:numId w:val="6"/>
        </w:numPr>
        <w:ind w:right="-720"/>
        <w:jc w:val="both"/>
        <w:rPr>
          <w:b/>
        </w:rPr>
      </w:pPr>
      <w:proofErr w:type="spellStart"/>
      <w:r>
        <w:t>Orang</w:t>
      </w:r>
      <w:proofErr w:type="spellEnd"/>
      <w:r>
        <w:t xml:space="preserve"> </w:t>
      </w:r>
      <w:proofErr w:type="spellStart"/>
      <w:r>
        <w:t>memandang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segan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sungkan</w:t>
      </w:r>
      <w:proofErr w:type="spellEnd"/>
    </w:p>
    <w:p w:rsidR="0058540A" w:rsidRPr="0058540A" w:rsidRDefault="0058540A" w:rsidP="0058540A">
      <w:pPr>
        <w:numPr>
          <w:ilvl w:val="0"/>
          <w:numId w:val="6"/>
        </w:numPr>
        <w:ind w:right="-720"/>
        <w:jc w:val="both"/>
        <w:rPr>
          <w:b/>
        </w:rPr>
      </w:pPr>
      <w:proofErr w:type="spellStart"/>
      <w:r>
        <w:lastRenderedPageBreak/>
        <w:t>Pandangan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teduh</w:t>
      </w:r>
      <w:proofErr w:type="spellEnd"/>
    </w:p>
    <w:p w:rsidR="0058540A" w:rsidRPr="0058540A" w:rsidRDefault="0058540A" w:rsidP="0058540A">
      <w:pPr>
        <w:numPr>
          <w:ilvl w:val="0"/>
          <w:numId w:val="6"/>
        </w:numPr>
        <w:ind w:right="-720"/>
        <w:jc w:val="both"/>
        <w:rPr>
          <w:b/>
        </w:rPr>
      </w:pPr>
      <w:proofErr w:type="spellStart"/>
      <w:r>
        <w:t>Ucapan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menarik</w:t>
      </w:r>
      <w:proofErr w:type="spellEnd"/>
      <w:r>
        <w:t xml:space="preserve"> </w:t>
      </w:r>
      <w:proofErr w:type="spellStart"/>
      <w:r>
        <w:t>perhatian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,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kawan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lawan</w:t>
      </w:r>
      <w:proofErr w:type="spellEnd"/>
    </w:p>
    <w:p w:rsidR="0058540A" w:rsidRPr="0058540A" w:rsidRDefault="0058540A" w:rsidP="0058540A">
      <w:pPr>
        <w:numPr>
          <w:ilvl w:val="0"/>
          <w:numId w:val="6"/>
        </w:numPr>
        <w:ind w:right="-720"/>
        <w:jc w:val="both"/>
        <w:rPr>
          <w:b/>
        </w:rPr>
      </w:pPr>
      <w:proofErr w:type="spellStart"/>
      <w:r>
        <w:t>Bawaan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tenang</w:t>
      </w:r>
      <w:proofErr w:type="spellEnd"/>
      <w:r>
        <w:t xml:space="preserve">,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mudah</w:t>
      </w:r>
      <w:proofErr w:type="spellEnd"/>
      <w:r>
        <w:t xml:space="preserve"> panic</w:t>
      </w:r>
    </w:p>
    <w:p w:rsidR="0058540A" w:rsidRDefault="0058540A" w:rsidP="0058540A">
      <w:pPr>
        <w:ind w:right="-720"/>
        <w:jc w:val="both"/>
      </w:pPr>
    </w:p>
    <w:p w:rsidR="0058540A" w:rsidRDefault="0058540A" w:rsidP="0058540A">
      <w:pPr>
        <w:numPr>
          <w:ilvl w:val="0"/>
          <w:numId w:val="8"/>
        </w:numPr>
        <w:ind w:right="-720"/>
        <w:jc w:val="both"/>
        <w:rPr>
          <w:b/>
        </w:rPr>
      </w:pPr>
      <w:r>
        <w:rPr>
          <w:b/>
        </w:rPr>
        <w:t xml:space="preserve">    </w:t>
      </w:r>
      <w:r w:rsidRPr="0058540A">
        <w:rPr>
          <w:b/>
        </w:rPr>
        <w:t>PENGASIHAN CAHAYA</w:t>
      </w:r>
    </w:p>
    <w:p w:rsidR="0058540A" w:rsidRDefault="0058540A" w:rsidP="0058540A">
      <w:pPr>
        <w:numPr>
          <w:ilvl w:val="0"/>
          <w:numId w:val="7"/>
        </w:numPr>
        <w:ind w:right="-720"/>
        <w:jc w:val="both"/>
        <w:rPr>
          <w:b/>
        </w:rPr>
      </w:pPr>
      <w:proofErr w:type="spellStart"/>
      <w:r>
        <w:t>Seluruh</w:t>
      </w:r>
      <w:proofErr w:type="spellEnd"/>
      <w:r>
        <w:t xml:space="preserve"> </w:t>
      </w:r>
      <w:proofErr w:type="spellStart"/>
      <w:r>
        <w:t>tubuh</w:t>
      </w:r>
      <w:proofErr w:type="spellEnd"/>
      <w:r>
        <w:t xml:space="preserve">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wajah</w:t>
      </w:r>
      <w:proofErr w:type="spellEnd"/>
      <w:r>
        <w:t xml:space="preserve"> </w:t>
      </w:r>
      <w:proofErr w:type="spellStart"/>
      <w:r>
        <w:t>bercahaya</w:t>
      </w:r>
      <w:proofErr w:type="spellEnd"/>
    </w:p>
    <w:p w:rsidR="0058540A" w:rsidRPr="0058540A" w:rsidRDefault="0058540A" w:rsidP="0058540A">
      <w:pPr>
        <w:numPr>
          <w:ilvl w:val="0"/>
          <w:numId w:val="7"/>
        </w:numPr>
        <w:ind w:right="-720"/>
        <w:jc w:val="both"/>
        <w:rPr>
          <w:b/>
        </w:rPr>
      </w:pPr>
      <w:proofErr w:type="spellStart"/>
      <w:r>
        <w:t>Orang</w:t>
      </w:r>
      <w:proofErr w:type="spellEnd"/>
      <w:r>
        <w:t xml:space="preserve"> </w:t>
      </w:r>
      <w:proofErr w:type="spellStart"/>
      <w:r>
        <w:t>memandang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segan</w:t>
      </w:r>
      <w:proofErr w:type="spellEnd"/>
    </w:p>
    <w:p w:rsidR="0058540A" w:rsidRPr="0058540A" w:rsidRDefault="0058540A" w:rsidP="0058540A">
      <w:pPr>
        <w:numPr>
          <w:ilvl w:val="0"/>
          <w:numId w:val="7"/>
        </w:numPr>
        <w:ind w:right="-720"/>
        <w:jc w:val="both"/>
        <w:rPr>
          <w:b/>
        </w:rPr>
      </w:pPr>
      <w:proofErr w:type="spellStart"/>
      <w:r>
        <w:t>Menarik</w:t>
      </w:r>
      <w:proofErr w:type="spellEnd"/>
      <w:r>
        <w:t xml:space="preserve">  </w:t>
      </w:r>
      <w:proofErr w:type="spellStart"/>
      <w:r>
        <w:t>hati</w:t>
      </w:r>
      <w:proofErr w:type="spellEnd"/>
      <w:r>
        <w:t xml:space="preserve"> </w:t>
      </w:r>
      <w:proofErr w:type="spellStart"/>
      <w:r>
        <w:t>lawan</w:t>
      </w:r>
      <w:proofErr w:type="spellEnd"/>
      <w:r>
        <w:t xml:space="preserve"> </w:t>
      </w:r>
      <w:proofErr w:type="spellStart"/>
      <w:r>
        <w:t>jenis</w:t>
      </w:r>
      <w:proofErr w:type="spellEnd"/>
    </w:p>
    <w:p w:rsidR="0058540A" w:rsidRPr="0058540A" w:rsidRDefault="0058540A" w:rsidP="0058540A">
      <w:pPr>
        <w:numPr>
          <w:ilvl w:val="0"/>
          <w:numId w:val="7"/>
        </w:numPr>
        <w:ind w:right="-720"/>
        <w:jc w:val="both"/>
        <w:rPr>
          <w:b/>
        </w:rPr>
      </w:pPr>
      <w:proofErr w:type="spellStart"/>
      <w:r>
        <w:t>Bawaan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tenang</w:t>
      </w:r>
      <w:proofErr w:type="spellEnd"/>
    </w:p>
    <w:p w:rsidR="0058540A" w:rsidRDefault="0058540A" w:rsidP="0058540A">
      <w:pPr>
        <w:ind w:right="-720"/>
        <w:jc w:val="both"/>
      </w:pPr>
    </w:p>
    <w:p w:rsidR="0058540A" w:rsidRDefault="0058540A" w:rsidP="0058540A">
      <w:pPr>
        <w:numPr>
          <w:ilvl w:val="0"/>
          <w:numId w:val="8"/>
        </w:numPr>
        <w:ind w:right="-720"/>
        <w:jc w:val="both"/>
        <w:rPr>
          <w:b/>
        </w:rPr>
      </w:pPr>
      <w:r w:rsidRPr="0058540A">
        <w:rPr>
          <w:b/>
        </w:rPr>
        <w:t>TENAGA DALAM PERTAHANAN</w:t>
      </w:r>
    </w:p>
    <w:p w:rsidR="0058540A" w:rsidRPr="0058540A" w:rsidRDefault="0058540A" w:rsidP="0058540A">
      <w:pPr>
        <w:numPr>
          <w:ilvl w:val="0"/>
          <w:numId w:val="9"/>
        </w:numPr>
        <w:ind w:right="-720"/>
        <w:jc w:val="both"/>
        <w:rPr>
          <w:b/>
        </w:rPr>
      </w:pPr>
      <w:proofErr w:type="spellStart"/>
      <w:r>
        <w:t>Pukulan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membekas</w:t>
      </w:r>
      <w:proofErr w:type="spellEnd"/>
      <w:r>
        <w:t xml:space="preserve"> </w:t>
      </w:r>
      <w:proofErr w:type="spellStart"/>
      <w:r>
        <w:t>ditubuh</w:t>
      </w:r>
      <w:proofErr w:type="spellEnd"/>
      <w:r>
        <w:t xml:space="preserve"> </w:t>
      </w:r>
      <w:proofErr w:type="spellStart"/>
      <w:r>
        <w:t>lawan</w:t>
      </w:r>
      <w:proofErr w:type="spellEnd"/>
    </w:p>
    <w:p w:rsidR="0058540A" w:rsidRPr="0058540A" w:rsidRDefault="0058540A" w:rsidP="0058540A">
      <w:pPr>
        <w:numPr>
          <w:ilvl w:val="0"/>
          <w:numId w:val="9"/>
        </w:numPr>
        <w:ind w:right="-720"/>
        <w:jc w:val="both"/>
        <w:rPr>
          <w:b/>
        </w:rPr>
      </w:pPr>
      <w:proofErr w:type="spellStart"/>
      <w:r>
        <w:t>Mempunyai</w:t>
      </w:r>
      <w:proofErr w:type="spellEnd"/>
      <w:r>
        <w:t xml:space="preserve"> </w:t>
      </w:r>
      <w:proofErr w:type="spellStart"/>
      <w:r>
        <w:t>perisai</w:t>
      </w:r>
      <w:proofErr w:type="spellEnd"/>
      <w:r>
        <w:t xml:space="preserve"> </w:t>
      </w:r>
      <w:proofErr w:type="spellStart"/>
      <w:r>
        <w:t>ghaib</w:t>
      </w:r>
      <w:proofErr w:type="spellEnd"/>
    </w:p>
    <w:p w:rsidR="0058540A" w:rsidRPr="0058540A" w:rsidRDefault="0058540A" w:rsidP="0058540A">
      <w:pPr>
        <w:numPr>
          <w:ilvl w:val="0"/>
          <w:numId w:val="9"/>
        </w:numPr>
        <w:ind w:right="-720"/>
        <w:jc w:val="both"/>
        <w:rPr>
          <w:b/>
        </w:rPr>
      </w:pPr>
      <w:proofErr w:type="spellStart"/>
      <w:r>
        <w:t>Bisa</w:t>
      </w:r>
      <w:proofErr w:type="spellEnd"/>
      <w:r>
        <w:t xml:space="preserve"> </w:t>
      </w:r>
      <w:proofErr w:type="spellStart"/>
      <w:r>
        <w:t>membalikkan</w:t>
      </w:r>
      <w:proofErr w:type="spellEnd"/>
      <w:r>
        <w:t xml:space="preserve"> </w:t>
      </w:r>
      <w:proofErr w:type="spellStart"/>
      <w:r>
        <w:t>santet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gendam</w:t>
      </w:r>
      <w:proofErr w:type="spellEnd"/>
    </w:p>
    <w:p w:rsidR="0058540A" w:rsidRPr="0058540A" w:rsidRDefault="0058540A" w:rsidP="0058540A">
      <w:pPr>
        <w:numPr>
          <w:ilvl w:val="0"/>
          <w:numId w:val="9"/>
        </w:numPr>
        <w:ind w:right="-720"/>
        <w:jc w:val="both"/>
        <w:rPr>
          <w:b/>
        </w:rPr>
      </w:pPr>
      <w:proofErr w:type="spellStart"/>
      <w:r>
        <w:t>Bisa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membongkar</w:t>
      </w:r>
      <w:proofErr w:type="spellEnd"/>
      <w:r>
        <w:t xml:space="preserve"> </w:t>
      </w:r>
      <w:proofErr w:type="spellStart"/>
      <w:r>
        <w:t>pelet</w:t>
      </w:r>
      <w:proofErr w:type="spellEnd"/>
      <w:r>
        <w:t xml:space="preserve"> </w:t>
      </w:r>
      <w:proofErr w:type="spellStart"/>
      <w:r>
        <w:t>seseorang</w:t>
      </w:r>
      <w:proofErr w:type="spellEnd"/>
    </w:p>
    <w:p w:rsidR="0058540A" w:rsidRPr="0058540A" w:rsidRDefault="0058540A" w:rsidP="0058540A">
      <w:pPr>
        <w:numPr>
          <w:ilvl w:val="0"/>
          <w:numId w:val="9"/>
        </w:numPr>
        <w:ind w:right="-720"/>
        <w:jc w:val="both"/>
        <w:rPr>
          <w:b/>
        </w:rPr>
      </w:pPr>
      <w:proofErr w:type="spellStart"/>
      <w:r>
        <w:t>Bisa</w:t>
      </w:r>
      <w:proofErr w:type="spellEnd"/>
      <w:r>
        <w:t xml:space="preserve"> </w:t>
      </w:r>
      <w:proofErr w:type="spellStart"/>
      <w:r>
        <w:t>mengunci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lawan</w:t>
      </w:r>
      <w:proofErr w:type="spellEnd"/>
    </w:p>
    <w:p w:rsidR="0058540A" w:rsidRDefault="0058540A" w:rsidP="0058540A">
      <w:pPr>
        <w:ind w:right="-720"/>
        <w:jc w:val="both"/>
      </w:pPr>
    </w:p>
    <w:p w:rsidR="0058540A" w:rsidRPr="0058540A" w:rsidRDefault="0058540A" w:rsidP="0058540A">
      <w:pPr>
        <w:numPr>
          <w:ilvl w:val="0"/>
          <w:numId w:val="8"/>
        </w:numPr>
        <w:ind w:right="-720"/>
        <w:jc w:val="both"/>
        <w:rPr>
          <w:b/>
        </w:rPr>
      </w:pPr>
      <w:r w:rsidRPr="0058540A">
        <w:rPr>
          <w:b/>
        </w:rPr>
        <w:t>ILMU SILAT KAROMAH</w:t>
      </w:r>
    </w:p>
    <w:p w:rsidR="0058540A" w:rsidRPr="0058540A" w:rsidRDefault="0058540A" w:rsidP="0058540A">
      <w:pPr>
        <w:numPr>
          <w:ilvl w:val="0"/>
          <w:numId w:val="10"/>
        </w:numPr>
        <w:ind w:right="-720"/>
        <w:jc w:val="both"/>
        <w:rPr>
          <w:b/>
        </w:rPr>
      </w:pPr>
      <w:proofErr w:type="spellStart"/>
      <w:r>
        <w:t>Bisa</w:t>
      </w:r>
      <w:proofErr w:type="spellEnd"/>
      <w:r>
        <w:t xml:space="preserve"> </w:t>
      </w:r>
      <w:proofErr w:type="spellStart"/>
      <w:r>
        <w:t>mengeluarkan</w:t>
      </w:r>
      <w:proofErr w:type="spellEnd"/>
      <w:r>
        <w:t xml:space="preserve"> </w:t>
      </w:r>
      <w:proofErr w:type="spellStart"/>
      <w:r>
        <w:t>jurus</w:t>
      </w:r>
      <w:proofErr w:type="spellEnd"/>
      <w:r>
        <w:t xml:space="preserve"> </w:t>
      </w:r>
      <w:proofErr w:type="spellStart"/>
      <w:r>
        <w:t>beladiri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silat</w:t>
      </w:r>
      <w:proofErr w:type="spellEnd"/>
      <w:r>
        <w:t xml:space="preserve">, karate, taekwondo, </w:t>
      </w:r>
      <w:proofErr w:type="spellStart"/>
      <w:r>
        <w:t>kungfu</w:t>
      </w:r>
      <w:proofErr w:type="spellEnd"/>
      <w:r>
        <w:t xml:space="preserve"> </w:t>
      </w:r>
      <w:proofErr w:type="spellStart"/>
      <w:r>
        <w:t>dll</w:t>
      </w:r>
      <w:proofErr w:type="spellEnd"/>
    </w:p>
    <w:p w:rsidR="0058540A" w:rsidRPr="0058540A" w:rsidRDefault="0058540A" w:rsidP="0058540A">
      <w:pPr>
        <w:numPr>
          <w:ilvl w:val="0"/>
          <w:numId w:val="10"/>
        </w:numPr>
        <w:ind w:right="-720"/>
        <w:jc w:val="both"/>
        <w:rPr>
          <w:b/>
        </w:rPr>
      </w:pPr>
      <w:proofErr w:type="spellStart"/>
      <w:r>
        <w:t>Bisa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mementalkan</w:t>
      </w:r>
      <w:proofErr w:type="spellEnd"/>
      <w:r>
        <w:t xml:space="preserve"> </w:t>
      </w:r>
      <w:proofErr w:type="spellStart"/>
      <w:r>
        <w:t>lawan</w:t>
      </w:r>
      <w:proofErr w:type="spellEnd"/>
    </w:p>
    <w:p w:rsidR="0058540A" w:rsidRPr="0058540A" w:rsidRDefault="0058540A" w:rsidP="0058540A">
      <w:pPr>
        <w:numPr>
          <w:ilvl w:val="0"/>
          <w:numId w:val="10"/>
        </w:numPr>
        <w:ind w:right="-720"/>
        <w:jc w:val="both"/>
        <w:rPr>
          <w:b/>
        </w:rPr>
      </w:pPr>
      <w:proofErr w:type="spellStart"/>
      <w:r>
        <w:t>Mempunyai</w:t>
      </w:r>
      <w:proofErr w:type="spellEnd"/>
      <w:r>
        <w:t xml:space="preserve"> </w:t>
      </w:r>
      <w:proofErr w:type="spellStart"/>
      <w:r>
        <w:t>perisai</w:t>
      </w:r>
      <w:proofErr w:type="spellEnd"/>
      <w:r>
        <w:t xml:space="preserve"> </w:t>
      </w:r>
      <w:proofErr w:type="spellStart"/>
      <w:r>
        <w:t>ghaib</w:t>
      </w:r>
      <w:proofErr w:type="spellEnd"/>
    </w:p>
    <w:p w:rsidR="0058540A" w:rsidRDefault="0058540A" w:rsidP="0058540A">
      <w:pPr>
        <w:numPr>
          <w:ilvl w:val="0"/>
          <w:numId w:val="10"/>
        </w:numPr>
        <w:ind w:right="-720"/>
        <w:jc w:val="both"/>
        <w:rPr>
          <w:b/>
        </w:rPr>
      </w:pPr>
      <w:proofErr w:type="spellStart"/>
      <w:r>
        <w:t>Bisa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mengecek</w:t>
      </w:r>
      <w:proofErr w:type="spellEnd"/>
      <w:r>
        <w:t xml:space="preserve"> </w:t>
      </w:r>
      <w:proofErr w:type="spellStart"/>
      <w:r>
        <w:t>isian</w:t>
      </w:r>
      <w:proofErr w:type="spellEnd"/>
      <w:r>
        <w:t xml:space="preserve"> </w:t>
      </w:r>
      <w:proofErr w:type="spellStart"/>
      <w:r>
        <w:t>seseorang</w:t>
      </w:r>
      <w:proofErr w:type="spellEnd"/>
    </w:p>
    <w:p w:rsidR="0058540A" w:rsidRDefault="0058540A" w:rsidP="0058540A">
      <w:pPr>
        <w:ind w:right="-720"/>
        <w:jc w:val="both"/>
        <w:rPr>
          <w:b/>
        </w:rPr>
      </w:pPr>
    </w:p>
    <w:p w:rsidR="0058540A" w:rsidRDefault="0058540A" w:rsidP="0058540A">
      <w:pPr>
        <w:numPr>
          <w:ilvl w:val="0"/>
          <w:numId w:val="8"/>
        </w:numPr>
        <w:ind w:right="-720"/>
        <w:jc w:val="both"/>
        <w:rPr>
          <w:b/>
        </w:rPr>
      </w:pPr>
      <w:r>
        <w:rPr>
          <w:b/>
        </w:rPr>
        <w:t>ILMU PENARIK RIZQI</w:t>
      </w:r>
    </w:p>
    <w:p w:rsidR="0058540A" w:rsidRPr="0058540A" w:rsidRDefault="0058540A" w:rsidP="0058540A">
      <w:pPr>
        <w:numPr>
          <w:ilvl w:val="0"/>
          <w:numId w:val="11"/>
        </w:numPr>
        <w:ind w:right="-720"/>
        <w:jc w:val="both"/>
      </w:pPr>
      <w:proofErr w:type="spellStart"/>
      <w:r>
        <w:t>Amalan</w:t>
      </w:r>
      <w:proofErr w:type="spellEnd"/>
      <w:r>
        <w:t xml:space="preserve"> yang </w:t>
      </w:r>
      <w:proofErr w:type="spellStart"/>
      <w:r>
        <w:t>dibaca</w:t>
      </w:r>
      <w:proofErr w:type="spellEnd"/>
      <w:r>
        <w:t xml:space="preserve"> </w:t>
      </w:r>
      <w:proofErr w:type="spellStart"/>
      <w:r>
        <w:t>berguna</w:t>
      </w:r>
      <w:proofErr w:type="spellEnd"/>
      <w:r>
        <w:t xml:space="preserve"> 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menarik</w:t>
      </w:r>
      <w:proofErr w:type="spellEnd"/>
      <w:r>
        <w:t xml:space="preserve"> </w:t>
      </w:r>
      <w:proofErr w:type="spellStart"/>
      <w:r>
        <w:t>rizqi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segala</w:t>
      </w:r>
      <w:proofErr w:type="spellEnd"/>
      <w:r>
        <w:t xml:space="preserve"> </w:t>
      </w:r>
      <w:proofErr w:type="spellStart"/>
      <w:r>
        <w:t>penjuru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halal</w:t>
      </w:r>
      <w:proofErr w:type="spellEnd"/>
    </w:p>
    <w:p w:rsidR="00A77B3E" w:rsidRDefault="0058540A">
      <w:pPr>
        <w:ind w:right="-720"/>
        <w:jc w:val="both"/>
      </w:pPr>
    </w:p>
    <w:p w:rsidR="00A77B3E" w:rsidRDefault="0058540A">
      <w:pPr>
        <w:ind w:right="-720"/>
        <w:jc w:val="both"/>
      </w:pPr>
    </w:p>
    <w:p w:rsidR="00A77B3E" w:rsidRDefault="0058540A">
      <w:pPr>
        <w:ind w:right="-720"/>
        <w:jc w:val="both"/>
      </w:pPr>
    </w:p>
    <w:p w:rsidR="00A77B3E" w:rsidRDefault="0058540A">
      <w:pPr>
        <w:ind w:right="-720"/>
        <w:jc w:val="both"/>
      </w:pPr>
      <w:r>
        <w:t>KETERANGAN</w:t>
      </w:r>
      <w:r>
        <w:tab/>
        <w:t xml:space="preserve">: </w:t>
      </w:r>
      <w:proofErr w:type="spellStart"/>
      <w:r>
        <w:t>Harap</w:t>
      </w:r>
      <w:proofErr w:type="spellEnd"/>
      <w:r>
        <w:t xml:space="preserve"> </w:t>
      </w:r>
      <w:proofErr w:type="spellStart"/>
      <w:r>
        <w:t>jangan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menzhaalimi</w:t>
      </w:r>
      <w:proofErr w:type="spellEnd"/>
      <w:r>
        <w:t xml:space="preserve"> </w:t>
      </w:r>
      <w:proofErr w:type="spellStart"/>
      <w:r>
        <w:t>orang</w:t>
      </w:r>
      <w:proofErr w:type="spellEnd"/>
      <w:r>
        <w:t xml:space="preserve"> – </w:t>
      </w:r>
      <w:proofErr w:type="spellStart"/>
      <w:r>
        <w:t>orang</w:t>
      </w:r>
      <w:proofErr w:type="spellEnd"/>
      <w:r>
        <w:t xml:space="preserve">, </w:t>
      </w:r>
      <w:proofErr w:type="spellStart"/>
      <w:r>
        <w:t>berbuat</w:t>
      </w:r>
      <w:proofErr w:type="spellEnd"/>
      <w:r>
        <w:t xml:space="preserve"> </w:t>
      </w:r>
      <w:proofErr w:type="spellStart"/>
      <w:r>
        <w:t>onar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menyakiti</w:t>
      </w:r>
      <w:proofErr w:type="spellEnd"/>
      <w:r>
        <w:t xml:space="preserve"> </w:t>
      </w:r>
      <w:proofErr w:type="spellStart"/>
      <w:r>
        <w:t>sesama</w:t>
      </w:r>
      <w:proofErr w:type="spellEnd"/>
      <w:r>
        <w:t xml:space="preserve"> </w:t>
      </w:r>
      <w:proofErr w:type="spellStart"/>
      <w:r>
        <w:t>ciptaan</w:t>
      </w:r>
      <w:proofErr w:type="spellEnd"/>
      <w:r>
        <w:t xml:space="preserve"> </w:t>
      </w:r>
      <w:proofErr w:type="spellStart"/>
      <w:proofErr w:type="gramStart"/>
      <w:r>
        <w:t>AllaaH</w:t>
      </w:r>
      <w:proofErr w:type="spellEnd"/>
      <w:r>
        <w:t xml:space="preserve"> !!!</w:t>
      </w:r>
      <w:proofErr w:type="gramEnd"/>
    </w:p>
    <w:p w:rsidR="00A77B3E" w:rsidRDefault="0058540A">
      <w:pPr>
        <w:ind w:left="720" w:right="-720"/>
        <w:jc w:val="both"/>
      </w:pPr>
    </w:p>
    <w:p w:rsidR="00A77B3E" w:rsidRDefault="0058540A">
      <w:pPr>
        <w:ind w:left="360" w:right="-720"/>
        <w:jc w:val="both"/>
      </w:pPr>
    </w:p>
    <w:sectPr w:rsidR="00A77B3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>
      <w:start w:val="1"/>
      <w:numFmt w:val="bullet"/>
      <w:lvlText w:val="●"/>
      <w:lvlJc w:val="left"/>
      <w:pPr>
        <w:tabs>
          <w:tab w:val="num" w:pos="1080"/>
        </w:tabs>
        <w:ind w:left="1080" w:firstLine="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3."/>
      <w:lvlJc w:val="right"/>
      <w:pPr>
        <w:tabs>
          <w:tab w:val="num" w:pos="1980"/>
        </w:tabs>
        <w:ind w:left="198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firstLine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firstLine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6470401"/>
    <w:multiLevelType w:val="hybridMultilevel"/>
    <w:tmpl w:val="52A04FC4"/>
    <w:lvl w:ilvl="0" w:tplc="98FEE7DA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CC642C"/>
    <w:multiLevelType w:val="hybridMultilevel"/>
    <w:tmpl w:val="822C72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B775EED"/>
    <w:multiLevelType w:val="hybridMultilevel"/>
    <w:tmpl w:val="E37231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BC05D6"/>
    <w:multiLevelType w:val="hybridMultilevel"/>
    <w:tmpl w:val="05C252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E40917"/>
    <w:multiLevelType w:val="hybridMultilevel"/>
    <w:tmpl w:val="EA42657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F920DB1"/>
    <w:multiLevelType w:val="hybridMultilevel"/>
    <w:tmpl w:val="E1C619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1D84B4A"/>
    <w:multiLevelType w:val="hybridMultilevel"/>
    <w:tmpl w:val="3AD434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FAD684C"/>
    <w:multiLevelType w:val="hybridMultilevel"/>
    <w:tmpl w:val="ED6A8C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F6B28F1"/>
    <w:multiLevelType w:val="hybridMultilevel"/>
    <w:tmpl w:val="C02AC3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E5E2CFA"/>
    <w:multiLevelType w:val="hybridMultilevel"/>
    <w:tmpl w:val="64B0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0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4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585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Subtitle">
    <w:name w:val="Subtitle"/>
    <w:basedOn w:val="Normal"/>
    <w:qFormat/>
    <w:rsid w:val="00EF7B96"/>
    <w:pPr>
      <w:spacing w:after="60"/>
      <w:jc w:val="center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861</Words>
  <Characters>4230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PC-02</dc:creator>
  <cp:keywords/>
  <cp:lastModifiedBy>PC-02</cp:lastModifiedBy>
  <cp:revision>2</cp:revision>
  <cp:lastPrinted>1601-01-01T00:00:00Z</cp:lastPrinted>
  <dcterms:created xsi:type="dcterms:W3CDTF">2012-11-13T06:36:00Z</dcterms:created>
  <dcterms:modified xsi:type="dcterms:W3CDTF">2012-11-13T06:36:00Z</dcterms:modified>
</cp:coreProperties>
</file>